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食品质量与安全(联合办学)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食品221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泰州-药学类实验室-2  王身艳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 泰州-药学类实验室-2  王娟红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泰州-药学类实验室-2  李璇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食品毒理过敏原与健康学（Food Toxicology，Allergens Health）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王娟红/李璇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杨志光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泰州-药学类实验室-2  王身艳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 泰州-药学类实验室-2  王娟红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泰州-药学类实验室-2  李璇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张梦莹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Bezuidenhout Jeffrey Morgan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泰州-药学类实验室-2  王身艳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 泰州-药学类实验室-2  王娟红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泰州-药学类实验室-2  李璇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高行素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John thomas cannon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张梦莹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泰州-药学类实验室-2  王身艳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 泰州-药学类实验室-2  王娟红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泰州-药学类实验室-2  李璇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朱建胜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泰州-J2-310  张琪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泰州-J2-310  高行素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泰州-药学类实验室-2  王身艳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 泰州-药学类实验室-2  王娟红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泰州-药学类实验室-2  李璇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朱建胜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 泰州-J2-310  张琪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泰州-J2-310  高行素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食品毒理过敏原与健康学（Food Toxicology，Allergens Health）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生产实习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刘学湘,俞云,钟蕾,于瑞莲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